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03714689" name="019e15cc-b4fa-72aa-9d11-0e2cca6d1c3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769010" name="019e15cc-b4fa-72aa-9d11-0e2cca6d1c3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24418480" name="019e15cf-c138-7da0-b68c-f0ff97f2b7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9330091" name="019e15cf-c138-7da0-b68c-f0ff97f2b7b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Schlafzimmer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1085891" name="019e15e5-db30-7d95-984a-dec064e0d64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0277204" name="019e15e5-db30-7d95-984a-dec064e0d64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95329814" name="019e15e8-168e-7b7b-a8e8-086cfc7bf4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3100447" name="019e15e8-168e-7b7b-a8e8-086cfc7bf49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Kinderzimmer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92613535" name="019e15ea-1e6e-7b9b-a9e8-a3225fa3ab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2297764" name="019e15ea-1e6e-7b9b-a9e8-a3225fa3ab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97151951" name="019e15eb-b988-74d7-9e6c-c781a33b3f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3985796" name="019e15eb-b988-74d7-9e6c-c781a33b3f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Im Haller 63, 8424 Embrach</w:t>
          </w:r>
        </w:p>
        <w:p>
          <w:pPr>
            <w:spacing w:before="0" w:after="0"/>
          </w:pPr>
          <w:r>
            <w:t>645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